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Asbestkissen</w:t>
            </w:r>
          </w:p>
          <w:p>
            <w:pPr>
              <w:spacing w:before="0" w:after="0"/>
            </w:pPr>
            <w:r>
              <w:t>Traffo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96065766" name="b1586010-2a73-11f0-b099-89d5ae66b7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9938349" name="b1586010-2a73-11f0-b099-89d5ae66b7b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0978570" name="b72a6560-2a73-11f0-9d16-bb30aa6798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4077463" name="b72a6560-2a73-11f0-9d16-bb30aa67985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1103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2719235" name="8450cd30-2a7a-11f0-8fb4-eb2cbeea1b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9916285" name="8450cd30-2a7a-11f0-8fb4-eb2cbeea1b3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48833266" name="95341300-2a7a-11f0-b031-adb1d1642f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4887293" name="95341300-2a7a-11f0-b031-adb1d1642fc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Verdacht auf Brandschutzplatte etc</w:t>
            </w:r>
          </w:p>
          <w:p>
            <w:pPr>
              <w:spacing w:before="0" w:after="0"/>
            </w:pPr>
            <w:r>
              <w:t>Brandabschnitte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3931393" name="84c40f20-2a7f-11f0-baeb-e51fd80052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6166078" name="84c40f20-2a7f-11f0-baeb-e51fd800529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10039124" name="8dfc49e0-2a7f-11f0-aca5-a7f44fea73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3766816" name="8dfc49e0-2a7f-11f0-aca5-a7f44fea738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Verdacht auf FCKW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2028060" name="cf61d3f0-2a84-11f0-bda7-2f7bb86833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5660758" name="cf61d3f0-2a84-11f0-bda7-2f7bb86833e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71389875" name="d75de530-2a84-11f0-aa65-a5d1622c5a7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2252757" name="d75de530-2a84-11f0-aa65-a5d1622c5a7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bleihaltige Elektroisolationsrohre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25693403" name="fdb83120-2a81-11f0-b01f-15b3a1043e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219290" name="fdb83120-2a81-11f0-b01f-15b3a1043ec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30294731" name="038358a0-2a82-11f0-b69a-6b92dce22b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6639206" name="038358a0-2a82-11f0-b69a-6b92dce22b7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Verdacht auf FCKW</w:t>
            </w:r>
          </w:p>
          <w:p>
            <w:pPr>
              <w:spacing w:before="0" w:after="0"/>
            </w:pPr>
            <w:r>
              <w:t>Kühlzellendämmung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60551787" name="a72d94b0-2a83-11f0-8912-19277c0986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8725948" name="a72d94b0-2a83-11f0-8912-19277c0986b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43920683" name="c63aa5a0-2a83-11f0-b26f-3b3ae1789b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7130629" name="c63aa5a0-2a83-11f0-b26f-3b3ae1789bf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Belmont</w:t>
            </w:r>
          </w:p>
          <w:p>
            <w:pPr>
              <w:spacing w:before="0" w:after="0"/>
            </w:pPr>
            <w:r>
              <w:t>2004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umgebaut nach 1990</w:t>
            </w:r>
          </w:p>
          <w:p>
            <w:pPr>
              <w:spacing w:before="0" w:after="0"/>
            </w:pPr>
            <w:r>
              <w:t>ganzes Zimmer 2004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89344904" name="10cba090-2a86-11f0-922b-f536d05bf8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4179538" name="10cba090-2a86-11f0-922b-f536d05bf877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44060793" name="15e32f80-2a86-11f0-99fd-91e27f345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7669358" name="15e32f80-2a86-11f0-99fd-91e27f345e13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Zigarrenlounge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683668" name="91b141f0-2a87-11f0-923c-d99a0fda4f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7645823" name="91b141f0-2a87-11f0-923c-d99a0fda4fe2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16331993" name="73814a90-2a87-11f0-b9ff-730d0688a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0231576" name="73814a90-2a87-11f0-b9ff-730d0688ae13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Zigarrenlounge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Verkleidungsholz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5398730" name="cbaeba30-2a88-11f0-b698-49c8949d67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7068352" name="cbaeba30-2a88-11f0-b698-49c8949d6770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71768681" name="d170b9f0-2a88-11f0-9e39-f5999c6d72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4763927" name="d170b9f0-2a88-11f0-9e39-f5999c6d72b6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396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